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w14="http://schemas.microsoft.com/office/word/2010/wordml" xmlns:m="http://schemas.openxmlformats.org/officeDocument/2006/math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921756414" name="e37877e0-e0b9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3213954" name="e37877e0-e0b9-11f0-9a29-affe56f769b3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Dachzimmer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Verputz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014714097" name="322c70f0-e0ae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47840073" name="322c70f0-e0ae-11f0-9a29-affe56f769b3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Stockwerk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Verputz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543318772" name="842f4c40-e0b5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8235769" name="842f4c40-e0b5-11f0-9a29-affe56f769b3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Dachzimmer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193194133" name="55b78ff0-e0ae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2637509" name="55b78ff0-e0ae-11f0-9a29-affe56f769b3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Treppe 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687252643" name="2c94c010-e0af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1154521" name="2c94c010-e0af-11f0-9a29-affe56f769b3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Esszimmer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362872810" name="96bd91b0-e0af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6130673" name="96bd91b0-e0af-11f0-9a29-affe56f769b3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Stockwerk</w:t>
            </w:r>
          </w:p>
          <w:p>
            <w:pPr>
              <w:spacing w:before="0" w:after="0" w:line="240" w:lineRule="auto"/>
            </w:pPr>
            <w:r>
              <w:t>UG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344345378" name="c2c072e0-e0b5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9204113" name="c2c072e0-e0b5-11f0-9a29-affe56f769b3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Bad/Küche/Gang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Fliesenkleber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049465877" name="21d74810-e0b3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3502497" name="21d74810-e0b3-11f0-9a29-affe56f769b3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Eingang/WC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Fliesenkleber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2092100859" name="eec82fb0-e0b3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5988360" name="eec82fb0-e0b3-11f0-9a29-affe56f769b3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UG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Fliesenkleber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291908436" name="0c788f70-e0b7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85245281" name="0c788f70-e0b7-11f0-9a29-affe56f769b3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Bad/Küche/Gang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Sockel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597200515" name="48f32ef0-e0b3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91814279" name="48f32ef0-e0b3-11f0-9a29-affe56f769b3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WC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Sockel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48588456" name="0582f910-e0b4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70788209" name="0582f910-e0b4-11f0-9a29-affe56f769b3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Bad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155599179" name="792326c0-e0b3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16692677" name="792326c0-e0b3-11f0-9a29-affe56f769b3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WC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2053944205" name="23192170-e0b4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81618145" name="23192170-e0b4-11f0-9a29-affe56f769b3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730462895" name="c7f6f0f0-e0b4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39690126" name="c7f6f0f0-e0b4-11f0-9a29-affe56f769b3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UG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360155621" name="f9faac70-e0b6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69237061" name="f9faac70-e0b6-11f0-9a29-affe56f769b3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UG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Elektrokasten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989006731" name="5bdea400-e0b7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9579535" name="5bdea400-e0b7-11f0-9a29-affe56f769b3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Waschküche</w:t>
            </w:r>
          </w:p>
          <w:p>
            <w:pPr>
              <w:spacing w:before="0" w:after="0" w:line="240" w:lineRule="auto"/>
            </w:pPr>
            <w:r>
              <w:t>UG</w:t>
            </w:r>
          </w:p>
        </w:tc>
        <w:tc>
          <w:p>
            <w:pPr>
              <w:spacing w:before="0" w:after="0" w:line="240" w:lineRule="auto"/>
            </w:pPr>
            <w:r>
              <w:t>Tür und Trog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2027158515" name="86479300-e0b7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8068374" name="86479300-e0b7-11f0-9a29-affe56f769b3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Tankraum</w:t>
            </w:r>
          </w:p>
          <w:p>
            <w:pPr>
              <w:spacing w:before="0" w:after="0" w:line="240" w:lineRule="auto"/>
            </w:pPr>
            <w:r>
              <w:t>UG</w:t>
            </w:r>
          </w:p>
        </w:tc>
        <w:tc>
          <w:p>
            <w:pPr>
              <w:spacing w:before="0" w:after="0" w:line="240" w:lineRule="auto"/>
            </w:pPr>
            <w:r>
              <w:t>Tank</w:t>
            </w:r>
          </w:p>
        </w:tc>
        <w:tc>
          <w:p>
            <w:pPr>
              <w:spacing w:before="0" w:after="0" w:line="240" w:lineRule="auto"/>
            </w:pPr>
            <w:r>
              <w:t>Anstrich und Dichtungen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567697166" name="cec37b80-e0b7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01464000" name="cec37b80-e0b7-11f0-9a29-affe56f769b3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  <w:p>
            <w:pPr>
              <w:spacing w:before="0" w:after="0" w:line="240" w:lineRule="auto"/>
            </w:pPr>
            <w:r>
              <w:t>PCB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Stockwerk</w:t>
            </w:r>
          </w:p>
          <w:p>
            <w:pPr>
              <w:spacing w:before="0" w:after="0" w:line="240" w:lineRule="auto"/>
            </w:pPr>
            <w:r>
              <w:t>UG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Rohrisolation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630340226" name="3d7afd00-e0b8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7412773" name="3d7afd00-e0b8-11f0-9a29-affe56f769b3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Kachelofen</w:t>
            </w:r>
          </w:p>
        </w:tc>
        <w:tc>
          <w:p>
            <w:pPr>
              <w:spacing w:before="0" w:after="0" w:line="240" w:lineRule="auto"/>
            </w:pPr>
            <w:r>
              <w:t>LAP/ Schnüre/ Platten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758845606" name="358d0010-e0b9-11f0-9a29-affe56f769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76509038" name="358d0010-e0b9-11f0-9a29-affe56f769b3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25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w14="http://schemas.microsoft.com/office/word/2010/wordml" xmlns:m="http://schemas.openxmlformats.org/officeDocument/2006/math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w14="http://schemas.microsoft.com/office/word/2010/wordml" xmlns:m="http://schemas.openxmlformats.org/officeDocument/2006/math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Bauhaldenstrasse 31, 5417 Untersiggenthal, Schweiz</w:t>
          </w:r>
        </w:p>
        <w:p>
          <w:pPr>
            <w:spacing w:before="0" w:after="0"/>
          </w:pPr>
          <w:r>
            <w:t>647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w14="http://schemas.microsoft.com/office/word/2010/wordml" xmlns:m="http://schemas.openxmlformats.org/officeDocument/2006/math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w14="http://schemas.microsoft.com/office/word/2010/wordml" xmlns:m="http://schemas.openxmlformats.org/officeDocument/2006/math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footer.xml" Type="http://schemas.openxmlformats.org/officeDocument/2006/relationships/footer" Id="rId25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